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8180250" name="019fb202-cc5e-7a0a-8747-3973728430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016846" name="019fb202-cc5e-7a0a-8747-3973728430f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4672153" name="019fb1ee-f236-727a-bdf5-624a8da79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954564" name="019fb1ee-f236-727a-bdf5-624a8da79ec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208651" name="019fb1f5-0074-77ec-bbd4-38623843c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650209" name="019fb1f5-0074-77ec-bbd4-38623843c41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6233120" name="019fb1f7-5d00-7576-b942-6a1601343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258172" name="019fb1f7-5d00-7576-b942-6a16013439b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6148331" name="019fb207-e1b7-7b0d-89a0-c3bc73cba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06767" name="019fb207-e1b7-7b0d-89a0-c3bc73cbaff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1791483" name="019fb20e-db12-7ff7-9b9c-571b6dccf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351176" name="019fb20e-db12-7ff7-9b9c-571b6dccf50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110031" name="019fb221-935a-7a51-9169-e2650f8ff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104519" name="019fb221-935a-7a51-9169-e2650f8ff1f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380535" name="019fb1fc-feeb-77e0-8924-986c33b87a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544381" name="019fb1fc-feeb-77e0-8924-986c33b87ae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0197694" name="019fb218-bc8f-7aaf-8e7a-e69c1cd0e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112591" name="019fb218-bc8f-7aaf-8e7a-e69c1cd0ee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7824736" name="019fb1fd-7ca8-7887-85b7-173cdf58b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750999" name="019fb1fd-7ca8-7887-85b7-173cdf58b1b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190130" name="019fb205-a38a-77a3-a85d-fec0ec1934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86611" name="019fb205-a38a-77a3-a85d-fec0ec1934f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3360455" name="019fb20f-c879-7df1-a4e9-a05a038770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786814" name="019fb20f-c879-7df1-a4e9-a05a038770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742826" name="019fb219-297a-7d37-bcbe-e7cd4ebaf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18490" name="019fb219-297a-7d37-bcbe-e7cd4ebaf1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501813" name="019fb205-1a2d-760c-a497-f14f88015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590955" name="019fb205-1a2d-760c-a497-f14f8801536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324719" name="019fb208-44f7-796a-a5b3-ffd0506f5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527092" name="019fb208-44f7-796a-a5b3-ffd0506f53d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6225580" name="019fb218-30da-7e62-aec1-9ddf1e5c7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719140" name="019fb218-30da-7e62-aec1-9ddf1e5c75e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121185" name="019fb21b-9b40-7ee5-b64a-6cf784bb21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004943" name="019fb21b-9b40-7ee5-b64a-6cf784bb214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229718" name="019fb211-5cd3-76a8-8f60-739e72564c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302499" name="019fb211-5cd3-76a8-8f60-739e72564cb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7824380" name="019fb217-841f-7f69-a454-7a3b84af4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11945" name="019fb217-841f-7f69-a454-7a3b84af4d7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616013" name="019fb224-3311-728e-ad04-a5c32d50a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816341" name="019fb224-3311-728e-ad04-a5c32d50a9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301037" name="019fb21e-bd65-7527-9204-165e52015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98976" name="019fb21e-bd65-7527-9204-165e5201523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Gartenhaus / Holzlager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24361734" name="019fb224-db59-7102-b371-fc68809e7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00126" name="019fb224-db59-7102-b371-fc68809e769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806859" name="019fb20f-659c-78ed-8eef-e7116d41e1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990693" name="019fb20f-659c-78ed-8eef-e7116d41e11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4070043" name="019fb219-a39c-76b4-a49d-07ddf07b3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555385" name="019fb219-a39c-76b4-a49d-07ddf07b379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Gehrenstrasse 1, 8717 Benken</w:t>
          </w:r>
        </w:p>
        <w:p>
          <w:pPr>
            <w:spacing w:before="0" w:after="0"/>
          </w:pPr>
          <w:r>
            <w:t>1112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